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Gebäude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4398274" name="2da711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163395" name="2da71190-069a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2989854" name="9d5cf04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766" name="9d5cf040-069a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8993165" name="b0245f6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511611" name="b0245f60-069a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9358340" name="e599d8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31152" name="e599d8a0-0ca8-11f1-a67a-21b56f64e28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aussen 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5112787" name="4a67a25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661668" name="4a67a250-0cac-11f1-a67a-21b56f64e28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7319101" name="bd47de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643257" name="bd47de10-069a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555107" name="0313514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638569" name="03135140-0ca9-11f1-a67a-21b56f64e28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5334597" name="d3d492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083123" name="d3d49290-069a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3537434" name="1eba6d2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170274" name="1eba6d20-0ca4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5892231" name="5e5175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948906" name="5e517590-0ca5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1507509" name="276eb89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504646" name="276eb890-0ca9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6048776" name="3920c01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125879" name="3920c010-0ca9-11f1-a67a-21b56f64e2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Elektrospeicheröfen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7864007" name="eb77e7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559021" name="eb77e730-069a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1691172" name="fe4b3d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475446" name="fe4b3d30-069a-11f1-abe9-233c1fc758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091910" name="2e92f9b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597311" name="2e92f9b0-0ca4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5194993" name="6f8832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639238" name="6f883290-0ca5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4374591" name="3447080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594623" name="34470800-0caa-11f1-a67a-21b56f64e28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einschichtiger 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7919936" name="0edc445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056156" name="0edc4450-069b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0976554" name="b61facb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639662" name="b61facb0-069c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7426626" name="c53203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131588" name="c5320310-069c-11f1-abe9-233c1fc758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2178776" name="4dd46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697437" name="4dd46ba0-0ca5-11f1-a67a-21b56f64e28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5464902" name="d933c6f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121334" name="d933c6f0-069c-11f1-abe9-233c1fc7588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330952" name="61dee87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046547" name="61dee870-0cad-11f1-a67a-21b56f64e28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einschichtiger 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3022112" name="e768b5a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449617" name="e768b5a0-069c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einschichtiger 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7629466" name="442c95f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110486" name="442c95f0-06a1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1851814" name="12c839a0-069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613110" name="12c839a0-069d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9864539" name="a96fe52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207642" name="a96fe520-06a1-11f1-abe9-233c1fc758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1003476" name="d5a07d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792708" name="d5a07da0-0ca8-11f1-a67a-21b56f64e28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aussen 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5693695" name="40a4b3c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421571" name="40a4b3c0-0cac-11f1-a67a-21b56f64e28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6984207" name="36eb0f50-069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971435" name="36eb0f50-069e-11f1-abe9-233c1fc7588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126828" name="9e0f733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979673" name="9e0f7330-06a1-11f1-abe9-233c1fc7588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aussen 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6251910" name="2da82ae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921391" name="2da82ae0-0cac-11f1-a67a-21b56f64e28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Deckenplatten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6573618" name="d47206e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303943" name="d47206e0-06a1-11f1-abe9-233c1fc7588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Deckenplatten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3295157" name="19f32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876283" name="19f32ba0-0ca5-11f1-a67a-21b56f64e28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Estrich 5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lose herumliegend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2991193" name="0507363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243088" name="05073630-0ca2-11f1-a67a-21b56f64e2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8937220" name="204eb3a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922399" name="204eb3a0-0ca2-11f1-a67a-21b56f64e2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9931604" name="8b854bc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93807" name="8b854bc0-0ca2-11f1-a67a-21b56f64e2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961356" name="ab7bedd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488040" name="ab7bedd0-0cac-11f1-a67a-21b56f64e28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und Treppe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3026321" name="f9388730-0ca3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802024" name="f9388730-0ca3-11f1-a67a-21b56f64e28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Fensterrahmem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4566009" name="5049f4f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236507" name="5049f4f0-0ca4-11f1-a67a-21b56f64e28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Alte 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3655730" name="764a80c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305745" name="764a80c0-0ca4-11f1-a67a-21b56f64e28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5062922" name="effcfba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515406" name="effcfba0-0ca4-11f1-a67a-21b56f64e28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9949013" name="bb34450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020663" name="bb344500-0ca8-11f1-a67a-21b56f64e28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  <w:p>
            <w:pPr>
              <w:spacing w:before="0" w:after="0" w:line="240" w:lineRule="auto"/>
            </w:pPr>
            <w:r>
              <w:t>ganzes Haus, oft verdeckt</w:t>
            </w:r>
          </w:p>
        </w:tc>
        <w:tc>
          <w:p>
            <w:pPr>
              <w:spacing w:before="0" w:after="0" w:line="240" w:lineRule="auto"/>
            </w:pPr>
            <w:r>
              <w:t>Rohre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3423925" name="64ae156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600162" name="64ae1560-0caa-11f1-a67a-21b56f64e28c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2443919" name="a9d7507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757198" name="a9d75070-0caa-11f1-a67a-21b56f64e28c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9359720" name="22914fa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25952" name="22914fa0-0cad-11f1-a67a-21b56f64e28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Weingasse 5+7, 8916 Jonen</w:t>
          </w:r>
        </w:p>
        <w:p>
          <w:pPr>
            <w:spacing w:before="0" w:after="0"/>
          </w:pPr>
          <w:r>
            <w:t>685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